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8DA70" w14:textId="77777777" w:rsidR="001C1390" w:rsidRDefault="00F12D4F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63E0AFCF" w14:textId="77777777" w:rsidR="001C1390" w:rsidRDefault="00F12D4F">
      <w:pPr>
        <w:spacing w:after="0"/>
        <w:jc w:val="center"/>
      </w:pPr>
      <w:r>
        <w:t>Місто: Запоріжжя</w:t>
      </w:r>
    </w:p>
    <w:p w14:paraId="3DC59016" w14:textId="77777777" w:rsidR="001C1390" w:rsidRDefault="00F12D4F">
      <w:pPr>
        <w:spacing w:after="240"/>
        <w:jc w:val="center"/>
      </w:pPr>
      <w:r>
        <w:t>31 Січня - 01 Лютого 2026</w:t>
      </w:r>
    </w:p>
    <w:p w14:paraId="5F356772" w14:textId="77777777" w:rsidR="001C1390" w:rsidRDefault="00F12D4F">
      <w:pPr>
        <w:pStyle w:val="Heading1"/>
        <w:jc w:val="center"/>
      </w:pPr>
      <w:r>
        <w:t>370 Contemporary імпровізація Юніори Solo Open</w:t>
      </w:r>
    </w:p>
    <w:p w14:paraId="1ECE56E2" w14:textId="77777777" w:rsidR="001C1390" w:rsidRDefault="00F12D4F">
      <w:pPr>
        <w:pStyle w:val="Heading2"/>
      </w:pPr>
      <w:r>
        <w:t>Суддівська колегія</w:t>
      </w:r>
    </w:p>
    <w:p w14:paraId="6CE7E71A" w14:textId="77777777" w:rsidR="001C1390" w:rsidRDefault="00F12D4F">
      <w:pPr>
        <w:spacing w:after="0"/>
      </w:pPr>
      <w:r>
        <w:t>A - Тетяна Фурманова</w:t>
      </w:r>
    </w:p>
    <w:p w14:paraId="1799C9D5" w14:textId="77777777" w:rsidR="001C1390" w:rsidRDefault="00F12D4F">
      <w:pPr>
        <w:spacing w:after="0"/>
      </w:pPr>
      <w:r>
        <w:t>B - Тетяна Тизенберг</w:t>
      </w:r>
    </w:p>
    <w:p w14:paraId="0BE17C65" w14:textId="797DD92A" w:rsidR="001C1390" w:rsidRDefault="00F12D4F" w:rsidP="00F12D4F">
      <w:pPr>
        <w:spacing w:after="0"/>
      </w:pPr>
      <w:r>
        <w:t>C - Ольга Дробиш (</w:t>
      </w:r>
      <w:proofErr w:type="spellStart"/>
      <w:r>
        <w:t>Київ</w:t>
      </w:r>
      <w:proofErr w:type="spellEnd"/>
      <w:r>
        <w:t>) \ Olha LeRoy</w:t>
      </w:r>
    </w:p>
    <w:p w14:paraId="036693AF" w14:textId="77777777" w:rsidR="00F12D4F" w:rsidRDefault="00F12D4F" w:rsidP="00F12D4F">
      <w:pPr>
        <w:spacing w:after="0"/>
      </w:pPr>
    </w:p>
    <w:p w14:paraId="646DF8A5" w14:textId="77777777" w:rsidR="001C1390" w:rsidRDefault="00F12D4F">
      <w:pPr>
        <w:pStyle w:val="Heading2"/>
      </w:pPr>
      <w:r>
        <w:t>Результати</w:t>
      </w:r>
    </w:p>
    <w:p w14:paraId="69E8B67E" w14:textId="77777777" w:rsidR="001C1390" w:rsidRDefault="00F12D4F">
      <w:pPr>
        <w:pStyle w:val="ListNumber"/>
        <w:spacing w:after="0"/>
      </w:pPr>
      <w:r>
        <w:t xml:space="preserve">#875 Софія </w:t>
      </w:r>
      <w:proofErr w:type="spellStart"/>
      <w:r>
        <w:t>Абрамова</w:t>
      </w:r>
      <w:proofErr w:type="spellEnd"/>
      <w:r>
        <w:t xml:space="preserve"> - 1 </w:t>
      </w:r>
      <w:proofErr w:type="spellStart"/>
      <w:r>
        <w:t>місце</w:t>
      </w:r>
      <w:proofErr w:type="spellEnd"/>
    </w:p>
    <w:p w14:paraId="312F7E6A" w14:textId="77777777" w:rsidR="00F12D4F" w:rsidRDefault="00F12D4F" w:rsidP="00F12D4F">
      <w:pPr>
        <w:pStyle w:val="ListNumber"/>
        <w:numPr>
          <w:ilvl w:val="0"/>
          <w:numId w:val="0"/>
        </w:numPr>
        <w:spacing w:after="0"/>
      </w:pP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F12D4F" w14:paraId="0C4293DB" w14:textId="77777777" w:rsidTr="002A2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0E92D9D3" w14:textId="77777777" w:rsidR="00F12D4F" w:rsidRDefault="00F12D4F" w:rsidP="002A2106">
            <w:pPr>
              <w:jc w:val="center"/>
            </w:pPr>
            <w:r>
              <w:t>№</w:t>
            </w:r>
          </w:p>
        </w:tc>
        <w:tc>
          <w:tcPr>
            <w:tcW w:w="1872" w:type="dxa"/>
          </w:tcPr>
          <w:p w14:paraId="32BB2794" w14:textId="77777777" w:rsidR="00F12D4F" w:rsidRDefault="00F12D4F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872" w:type="dxa"/>
          </w:tcPr>
          <w:p w14:paraId="50EA2DE2" w14:textId="77777777" w:rsidR="00F12D4F" w:rsidRDefault="00F12D4F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872" w:type="dxa"/>
          </w:tcPr>
          <w:p w14:paraId="42EF1E21" w14:textId="77777777" w:rsidR="00F12D4F" w:rsidRDefault="00F12D4F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872" w:type="dxa"/>
          </w:tcPr>
          <w:p w14:paraId="6A63A876" w14:textId="77777777" w:rsidR="00F12D4F" w:rsidRDefault="00F12D4F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F12D4F" w14:paraId="12A3109D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712EFBFE" w14:textId="48A1927E" w:rsidR="00F12D4F" w:rsidRDefault="00F12D4F" w:rsidP="002A2106">
            <w:pPr>
              <w:jc w:val="center"/>
            </w:pPr>
            <w:r>
              <w:t>87</w:t>
            </w:r>
            <w:r>
              <w:t>5</w:t>
            </w:r>
          </w:p>
        </w:tc>
        <w:tc>
          <w:tcPr>
            <w:tcW w:w="1872" w:type="dxa"/>
          </w:tcPr>
          <w:p w14:paraId="32862B65" w14:textId="77777777" w:rsidR="00F12D4F" w:rsidRDefault="00F12D4F" w:rsidP="002A2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603B9FBA" w14:textId="77777777" w:rsidR="00F12D4F" w:rsidRDefault="00F12D4F" w:rsidP="002A2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6A6B7AD5" w14:textId="77777777" w:rsidR="00F12D4F" w:rsidRDefault="00F12D4F" w:rsidP="002A2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38543C88" w14:textId="77777777" w:rsidR="00F12D4F" w:rsidRDefault="00F12D4F" w:rsidP="002A2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393291D0" w14:textId="77777777" w:rsidR="00F12D4F" w:rsidRDefault="00F12D4F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68219218">
    <w:abstractNumId w:val="8"/>
  </w:num>
  <w:num w:numId="2" w16cid:durableId="1434936385">
    <w:abstractNumId w:val="6"/>
  </w:num>
  <w:num w:numId="3" w16cid:durableId="389963343">
    <w:abstractNumId w:val="5"/>
  </w:num>
  <w:num w:numId="4" w16cid:durableId="843712219">
    <w:abstractNumId w:val="4"/>
  </w:num>
  <w:num w:numId="5" w16cid:durableId="1412238880">
    <w:abstractNumId w:val="7"/>
  </w:num>
  <w:num w:numId="6" w16cid:durableId="19665811">
    <w:abstractNumId w:val="3"/>
  </w:num>
  <w:num w:numId="7" w16cid:durableId="1275870471">
    <w:abstractNumId w:val="2"/>
  </w:num>
  <w:num w:numId="8" w16cid:durableId="668287283">
    <w:abstractNumId w:val="1"/>
  </w:num>
  <w:num w:numId="9" w16cid:durableId="1675523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1390"/>
    <w:rsid w:val="0029639D"/>
    <w:rsid w:val="00326F90"/>
    <w:rsid w:val="007F4247"/>
    <w:rsid w:val="00AA1D8D"/>
    <w:rsid w:val="00B47730"/>
    <w:rsid w:val="00CB0664"/>
    <w:rsid w:val="00F12D4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4B5834"/>
  <w14:defaultImageDpi w14:val="300"/>
  <w15:docId w15:val="{8CDD1C51-C78E-4612-8653-C5D35E80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271</Characters>
  <Application>Microsoft Office Word</Application>
  <DocSecurity>0</DocSecurity>
  <Lines>24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2026-02-03T23:24:00Z</dcterms:modified>
  <cp:category/>
</cp:coreProperties>
</file>